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  <w:bookmarkStart w:id="0" w:name="_GoBack"/>
      <w:bookmarkEnd w:id="0"/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7D6158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7D6158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D6158" w:rsidRDefault="00EA55A8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7D6158" w:rsidRPr="007D6158">
        <w:rPr>
          <w:rFonts w:ascii="Times New Roman" w:hAnsi="Times New Roman" w:cs="Times New Roman"/>
          <w:b/>
          <w:sz w:val="28"/>
          <w:szCs w:val="28"/>
        </w:rPr>
        <w:t xml:space="preserve"> третья</w:t>
      </w:r>
      <w:r w:rsidRPr="007D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6158" w:rsidRPr="007D61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6158">
        <w:rPr>
          <w:rFonts w:ascii="Times New Roman" w:hAnsi="Times New Roman" w:cs="Times New Roman"/>
          <w:b/>
          <w:sz w:val="28"/>
          <w:szCs w:val="28"/>
        </w:rPr>
        <w:t>вне</w:t>
      </w:r>
      <w:r w:rsidR="007A6C75" w:rsidRPr="007D6158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A61132" w:rsidRPr="007D615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7D6158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7D6158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Pr="007D6158" w:rsidRDefault="00EA55A8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2</w:t>
      </w:r>
      <w:r w:rsidR="009E2619" w:rsidRPr="007D6158">
        <w:rPr>
          <w:rFonts w:ascii="Times New Roman" w:hAnsi="Times New Roman" w:cs="Times New Roman"/>
          <w:sz w:val="28"/>
          <w:szCs w:val="28"/>
        </w:rPr>
        <w:t>4  июня</w:t>
      </w:r>
      <w:r w:rsidR="007A6C7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6410EC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7D6158">
        <w:rPr>
          <w:rFonts w:ascii="Times New Roman" w:hAnsi="Times New Roman" w:cs="Times New Roman"/>
          <w:sz w:val="28"/>
          <w:szCs w:val="28"/>
        </w:rPr>
        <w:t>201</w:t>
      </w:r>
      <w:r w:rsidRPr="007D6158">
        <w:rPr>
          <w:rFonts w:ascii="Times New Roman" w:hAnsi="Times New Roman" w:cs="Times New Roman"/>
          <w:sz w:val="28"/>
          <w:szCs w:val="28"/>
        </w:rPr>
        <w:t>6</w:t>
      </w:r>
      <w:r w:rsidR="001F4DD7" w:rsidRPr="007D6158">
        <w:rPr>
          <w:rFonts w:ascii="Times New Roman" w:hAnsi="Times New Roman" w:cs="Times New Roman"/>
          <w:sz w:val="28"/>
          <w:szCs w:val="28"/>
        </w:rPr>
        <w:t xml:space="preserve"> года</w:t>
      </w:r>
      <w:r w:rsidR="00A61132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7D615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7D6158" w:rsidRPr="007D6158">
        <w:rPr>
          <w:rFonts w:ascii="Times New Roman" w:hAnsi="Times New Roman" w:cs="Times New Roman"/>
          <w:sz w:val="28"/>
          <w:szCs w:val="28"/>
        </w:rPr>
        <w:t xml:space="preserve">  </w:t>
      </w:r>
      <w:r w:rsidR="009F6708" w:rsidRPr="007D6158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="007D6158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7D6158">
        <w:rPr>
          <w:rFonts w:ascii="Times New Roman" w:hAnsi="Times New Roman" w:cs="Times New Roman"/>
          <w:sz w:val="28"/>
          <w:szCs w:val="28"/>
        </w:rPr>
        <w:t xml:space="preserve">№ </w:t>
      </w:r>
      <w:r w:rsidR="009E2619" w:rsidRPr="007D6158">
        <w:rPr>
          <w:rFonts w:ascii="Times New Roman" w:hAnsi="Times New Roman" w:cs="Times New Roman"/>
          <w:sz w:val="28"/>
          <w:szCs w:val="28"/>
        </w:rPr>
        <w:t>16</w:t>
      </w:r>
      <w:r w:rsidR="007D6158" w:rsidRPr="007D6158">
        <w:rPr>
          <w:rFonts w:ascii="Times New Roman" w:hAnsi="Times New Roman" w:cs="Times New Roman"/>
          <w:sz w:val="28"/>
          <w:szCs w:val="28"/>
        </w:rPr>
        <w:t>5</w:t>
      </w:r>
    </w:p>
    <w:p w:rsidR="007D6158" w:rsidRDefault="007D6158" w:rsidP="00A61132">
      <w:pPr>
        <w:spacing w:after="0"/>
        <w:rPr>
          <w:sz w:val="28"/>
          <w:szCs w:val="28"/>
        </w:rPr>
      </w:pPr>
    </w:p>
    <w:p w:rsidR="007D6158" w:rsidRPr="007D6158" w:rsidRDefault="007D6158" w:rsidP="007D6158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158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и дополнений </w:t>
      </w:r>
      <w:r w:rsidRPr="007D6158">
        <w:rPr>
          <w:rFonts w:ascii="Times New Roman" w:hAnsi="Times New Roman" w:cs="Times New Roman"/>
          <w:b/>
          <w:sz w:val="28"/>
          <w:szCs w:val="28"/>
        </w:rPr>
        <w:t xml:space="preserve">в Положение </w:t>
      </w:r>
      <w:r w:rsidRPr="007D6158">
        <w:rPr>
          <w:rFonts w:ascii="Times New Roman" w:hAnsi="Times New Roman" w:cs="Times New Roman"/>
          <w:sz w:val="28"/>
          <w:szCs w:val="28"/>
        </w:rPr>
        <w:t xml:space="preserve"> </w:t>
      </w:r>
      <w:r w:rsidRPr="007D6158">
        <w:rPr>
          <w:rFonts w:ascii="Times New Roman" w:hAnsi="Times New Roman" w:cs="Times New Roman"/>
          <w:b/>
          <w:sz w:val="28"/>
          <w:szCs w:val="28"/>
        </w:rPr>
        <w:t>о порядке проведения конкурса по отбору кандидатур на должность главы муниципального образования  «</w:t>
      </w:r>
      <w:proofErr w:type="spellStart"/>
      <w:r w:rsidRPr="007D6158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7D6158">
        <w:rPr>
          <w:rFonts w:ascii="Times New Roman" w:hAnsi="Times New Roman" w:cs="Times New Roman"/>
          <w:b/>
          <w:sz w:val="28"/>
          <w:szCs w:val="28"/>
        </w:rPr>
        <w:t>» Шенкурского района Архангельской области</w:t>
      </w:r>
    </w:p>
    <w:p w:rsidR="007D6158" w:rsidRDefault="007D6158" w:rsidP="007D615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6158" w:rsidRPr="007D6158" w:rsidRDefault="007D6158" w:rsidP="007D615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местного самоуправления в Российской Федерации», Совет депутатов </w:t>
      </w:r>
      <w:proofErr w:type="gramStart"/>
      <w:r w:rsidRPr="007D6158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7D6158">
        <w:rPr>
          <w:rFonts w:ascii="Times New Roman" w:hAnsi="Times New Roman" w:cs="Times New Roman"/>
          <w:b/>
          <w:bCs/>
          <w:sz w:val="28"/>
          <w:szCs w:val="28"/>
        </w:rPr>
        <w:t xml:space="preserve"> е ш и л:</w:t>
      </w:r>
    </w:p>
    <w:p w:rsidR="007D6158" w:rsidRPr="007D6158" w:rsidRDefault="007D6158" w:rsidP="007D6158">
      <w:pPr>
        <w:pStyle w:val="a7"/>
        <w:numPr>
          <w:ilvl w:val="0"/>
          <w:numId w:val="8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Внести в Положение о порядке проведения конкурса по отбору кандидатур на должность главы  муниципального образования «</w:t>
      </w:r>
      <w:proofErr w:type="spellStart"/>
      <w:r w:rsidR="00375FC7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7D6158">
        <w:rPr>
          <w:rFonts w:ascii="Times New Roman" w:hAnsi="Times New Roman" w:cs="Times New Roman"/>
          <w:sz w:val="28"/>
          <w:szCs w:val="28"/>
        </w:rPr>
        <w:t>»</w:t>
      </w:r>
      <w:r w:rsidR="00375FC7">
        <w:rPr>
          <w:rFonts w:ascii="Times New Roman" w:hAnsi="Times New Roman" w:cs="Times New Roman"/>
          <w:sz w:val="28"/>
          <w:szCs w:val="28"/>
        </w:rPr>
        <w:t xml:space="preserve"> Шенкурского района Архангельской области</w:t>
      </w:r>
      <w:r w:rsidRPr="007D6158">
        <w:rPr>
          <w:rFonts w:ascii="Times New Roman" w:hAnsi="Times New Roman" w:cs="Times New Roman"/>
          <w:sz w:val="28"/>
          <w:szCs w:val="28"/>
        </w:rPr>
        <w:t>, утвержденное решением Совета депутатов муниципального образования «</w:t>
      </w:r>
      <w:proofErr w:type="spellStart"/>
      <w:r w:rsidR="00375FC7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="00375FC7">
        <w:rPr>
          <w:rFonts w:ascii="Times New Roman" w:hAnsi="Times New Roman" w:cs="Times New Roman"/>
          <w:sz w:val="28"/>
          <w:szCs w:val="28"/>
        </w:rPr>
        <w:t>»</w:t>
      </w:r>
      <w:r w:rsidRPr="007D6158">
        <w:rPr>
          <w:rFonts w:ascii="Times New Roman" w:hAnsi="Times New Roman" w:cs="Times New Roman"/>
          <w:sz w:val="28"/>
          <w:szCs w:val="28"/>
        </w:rPr>
        <w:t xml:space="preserve"> от </w:t>
      </w:r>
      <w:r w:rsidR="00375FC7">
        <w:rPr>
          <w:rFonts w:ascii="Times New Roman" w:hAnsi="Times New Roman" w:cs="Times New Roman"/>
          <w:sz w:val="28"/>
          <w:szCs w:val="28"/>
        </w:rPr>
        <w:t>24</w:t>
      </w:r>
      <w:r w:rsidRPr="007D6158">
        <w:rPr>
          <w:rFonts w:ascii="Times New Roman" w:hAnsi="Times New Roman" w:cs="Times New Roman"/>
          <w:sz w:val="28"/>
          <w:szCs w:val="28"/>
        </w:rPr>
        <w:t>.</w:t>
      </w:r>
      <w:r w:rsidR="00375FC7">
        <w:rPr>
          <w:rFonts w:ascii="Times New Roman" w:hAnsi="Times New Roman" w:cs="Times New Roman"/>
          <w:sz w:val="28"/>
          <w:szCs w:val="28"/>
        </w:rPr>
        <w:t>12</w:t>
      </w:r>
      <w:r w:rsidRPr="007D6158">
        <w:rPr>
          <w:rFonts w:ascii="Times New Roman" w:hAnsi="Times New Roman" w:cs="Times New Roman"/>
          <w:sz w:val="28"/>
          <w:szCs w:val="28"/>
        </w:rPr>
        <w:t>.201</w:t>
      </w:r>
      <w:r w:rsidR="00375FC7">
        <w:rPr>
          <w:rFonts w:ascii="Times New Roman" w:hAnsi="Times New Roman" w:cs="Times New Roman"/>
          <w:sz w:val="28"/>
          <w:szCs w:val="28"/>
        </w:rPr>
        <w:t>5</w:t>
      </w:r>
      <w:r w:rsidRPr="007D6158">
        <w:rPr>
          <w:rFonts w:ascii="Times New Roman" w:hAnsi="Times New Roman" w:cs="Times New Roman"/>
          <w:sz w:val="28"/>
          <w:szCs w:val="28"/>
        </w:rPr>
        <w:t xml:space="preserve"> №</w:t>
      </w:r>
      <w:r w:rsidR="00375FC7">
        <w:rPr>
          <w:rFonts w:ascii="Times New Roman" w:hAnsi="Times New Roman" w:cs="Times New Roman"/>
          <w:sz w:val="28"/>
          <w:szCs w:val="28"/>
        </w:rPr>
        <w:t xml:space="preserve"> 141</w:t>
      </w:r>
      <w:r w:rsidRPr="007D6158">
        <w:rPr>
          <w:rFonts w:ascii="Times New Roman" w:hAnsi="Times New Roman" w:cs="Times New Roman"/>
          <w:sz w:val="28"/>
          <w:szCs w:val="28"/>
        </w:rPr>
        <w:t>,   следующие изменения и дополнения:</w:t>
      </w:r>
    </w:p>
    <w:p w:rsidR="00266D69" w:rsidRDefault="007D6158" w:rsidP="00266D6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а) в подпункте 7 пункта 3.15</w:t>
      </w:r>
      <w:r w:rsidR="00375FC7">
        <w:rPr>
          <w:rFonts w:ascii="Times New Roman" w:hAnsi="Times New Roman" w:cs="Times New Roman"/>
          <w:sz w:val="28"/>
          <w:szCs w:val="28"/>
        </w:rPr>
        <w:t>.</w:t>
      </w:r>
      <w:r w:rsidRPr="007D6158">
        <w:rPr>
          <w:rFonts w:ascii="Times New Roman" w:hAnsi="Times New Roman" w:cs="Times New Roman"/>
          <w:sz w:val="28"/>
          <w:szCs w:val="28"/>
        </w:rPr>
        <w:t xml:space="preserve"> слова «кандидата (кандидатов)» заменить словом «кандидатов»;</w:t>
      </w:r>
    </w:p>
    <w:p w:rsidR="007D6158" w:rsidRPr="007D6158" w:rsidRDefault="007D6158" w:rsidP="00266D6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б) подпункт 4 пункта 4.11</w:t>
      </w:r>
      <w:r w:rsidR="00375FC7">
        <w:rPr>
          <w:rFonts w:ascii="Times New Roman" w:hAnsi="Times New Roman" w:cs="Times New Roman"/>
          <w:sz w:val="28"/>
          <w:szCs w:val="28"/>
        </w:rPr>
        <w:t>.</w:t>
      </w:r>
      <w:r w:rsidRPr="007D615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D6158" w:rsidRPr="007D6158" w:rsidRDefault="007D6158" w:rsidP="007D61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6158">
        <w:rPr>
          <w:rFonts w:ascii="Times New Roman" w:hAnsi="Times New Roman" w:cs="Times New Roman"/>
          <w:sz w:val="28"/>
          <w:szCs w:val="28"/>
        </w:rPr>
        <w:t xml:space="preserve">«4) наличия обстоятельств, предусмотренных </w:t>
      </w:r>
      <w:hyperlink r:id="rId7" w:history="1">
        <w:r w:rsidRPr="00375FC7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пунктами 3</w:t>
        </w:r>
      </w:hyperlink>
      <w:r w:rsidRPr="00375FC7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375FC7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3.1</w:t>
        </w:r>
      </w:hyperlink>
      <w:r w:rsidRPr="007D615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375FC7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 xml:space="preserve">3.2 </w:t>
        </w:r>
        <w:r w:rsidRPr="00375FC7">
          <w:rPr>
            <w:rFonts w:ascii="Times New Roman" w:hAnsi="Times New Roman" w:cs="Times New Roman"/>
            <w:sz w:val="28"/>
            <w:szCs w:val="28"/>
          </w:rPr>
          <w:br/>
        </w:r>
        <w:r w:rsidRPr="00375FC7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статьи 4</w:t>
        </w:r>
      </w:hyperlink>
      <w:r w:rsidRPr="007D615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пунктами 3 и 3.1 статьи 3 областного закона </w:t>
      </w:r>
      <w:r w:rsidRPr="007D6158">
        <w:rPr>
          <w:rFonts w:ascii="Times New Roman" w:hAnsi="Times New Roman" w:cs="Times New Roman"/>
          <w:sz w:val="28"/>
          <w:szCs w:val="28"/>
        </w:rPr>
        <w:br/>
        <w:t>о</w:t>
      </w:r>
      <w:r w:rsidRPr="007D6158">
        <w:rPr>
          <w:rFonts w:ascii="Times New Roman" w:hAnsi="Times New Roman" w:cs="Times New Roman"/>
          <w:sz w:val="28"/>
          <w:szCs w:val="28"/>
          <w:lang w:eastAsia="en-US"/>
        </w:rPr>
        <w:t>т 08 ноября 2006 года № 268-13-ОЗ «О выборах в органы местного самоуправления в Архангельской области»</w:t>
      </w:r>
      <w:r w:rsidRPr="007D6158">
        <w:rPr>
          <w:rFonts w:ascii="Times New Roman" w:hAnsi="Times New Roman" w:cs="Times New Roman"/>
          <w:sz w:val="28"/>
          <w:szCs w:val="28"/>
        </w:rPr>
        <w:t>;»;</w:t>
      </w:r>
      <w:proofErr w:type="gramEnd"/>
    </w:p>
    <w:p w:rsidR="007D6158" w:rsidRPr="007D6158" w:rsidRDefault="007D6158" w:rsidP="007D61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в) дополнить пункт 4.11</w:t>
      </w:r>
      <w:r w:rsidR="00266D69">
        <w:rPr>
          <w:rFonts w:ascii="Times New Roman" w:hAnsi="Times New Roman" w:cs="Times New Roman"/>
          <w:sz w:val="28"/>
          <w:szCs w:val="28"/>
        </w:rPr>
        <w:t>.</w:t>
      </w:r>
      <w:r w:rsidRPr="007D6158">
        <w:rPr>
          <w:rFonts w:ascii="Times New Roman" w:hAnsi="Times New Roman" w:cs="Times New Roman"/>
          <w:sz w:val="28"/>
          <w:szCs w:val="28"/>
        </w:rPr>
        <w:t xml:space="preserve"> подпунктом 6 следующего содержания:</w:t>
      </w:r>
    </w:p>
    <w:p w:rsidR="007D6158" w:rsidRPr="007D6158" w:rsidRDefault="007D6158" w:rsidP="007D61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D6158">
        <w:rPr>
          <w:rFonts w:ascii="Times New Roman" w:hAnsi="Times New Roman" w:cs="Times New Roman"/>
          <w:sz w:val="28"/>
          <w:szCs w:val="28"/>
          <w:lang w:eastAsia="en-US"/>
        </w:rPr>
        <w:t xml:space="preserve">«6) </w:t>
      </w:r>
      <w:proofErr w:type="spellStart"/>
      <w:r w:rsidRPr="007D6158">
        <w:rPr>
          <w:rFonts w:ascii="Times New Roman" w:hAnsi="Times New Roman" w:cs="Times New Roman"/>
          <w:sz w:val="28"/>
          <w:szCs w:val="28"/>
          <w:lang w:eastAsia="en-US"/>
        </w:rPr>
        <w:t>недостижения</w:t>
      </w:r>
      <w:proofErr w:type="spellEnd"/>
      <w:r w:rsidRPr="007D6158">
        <w:rPr>
          <w:rFonts w:ascii="Times New Roman" w:hAnsi="Times New Roman" w:cs="Times New Roman"/>
          <w:sz w:val="28"/>
          <w:szCs w:val="28"/>
          <w:lang w:eastAsia="en-US"/>
        </w:rPr>
        <w:t xml:space="preserve"> кандидатом возраста 21 год на день проведения конкурса</w:t>
      </w:r>
      <w:proofErr w:type="gramStart"/>
      <w:r w:rsidRPr="007D6158">
        <w:rPr>
          <w:rFonts w:ascii="Times New Roman" w:hAnsi="Times New Roman" w:cs="Times New Roman"/>
          <w:sz w:val="28"/>
          <w:szCs w:val="28"/>
          <w:lang w:eastAsia="en-US"/>
        </w:rPr>
        <w:t>.»</w:t>
      </w:r>
      <w:r w:rsidR="00266D69">
        <w:rPr>
          <w:rFonts w:ascii="Times New Roman" w:hAnsi="Times New Roman" w:cs="Times New Roman"/>
          <w:sz w:val="28"/>
          <w:szCs w:val="28"/>
          <w:lang w:eastAsia="en-US"/>
        </w:rPr>
        <w:t>;</w:t>
      </w:r>
      <w:proofErr w:type="gramEnd"/>
    </w:p>
    <w:p w:rsidR="007D6158" w:rsidRPr="007D6158" w:rsidRDefault="007D6158" w:rsidP="007D61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D6158">
        <w:rPr>
          <w:rFonts w:ascii="Times New Roman" w:hAnsi="Times New Roman" w:cs="Times New Roman"/>
          <w:sz w:val="28"/>
          <w:szCs w:val="28"/>
          <w:lang w:eastAsia="en-US"/>
        </w:rPr>
        <w:t>г) дополнить пунктом 4.11ˡ следующего содержания:</w:t>
      </w:r>
    </w:p>
    <w:p w:rsidR="007D6158" w:rsidRPr="007D6158" w:rsidRDefault="007D6158" w:rsidP="007D61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  <w:lang w:eastAsia="en-US"/>
        </w:rPr>
        <w:t>«4.11</w:t>
      </w:r>
      <w:r w:rsidRPr="007D6158"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1</w:t>
      </w:r>
      <w:r w:rsidRPr="007D6158">
        <w:rPr>
          <w:rFonts w:ascii="Times New Roman" w:hAnsi="Times New Roman" w:cs="Times New Roman"/>
          <w:sz w:val="28"/>
          <w:szCs w:val="28"/>
        </w:rPr>
        <w:t xml:space="preserve">. Обстоятельства, предусмотренные подпунктами 2 – 5 пункта 4.11 настоящего Положения, являются основанием для не допуска кандидата </w:t>
      </w:r>
      <w:r w:rsidRPr="007D6158">
        <w:rPr>
          <w:rFonts w:ascii="Times New Roman" w:hAnsi="Times New Roman" w:cs="Times New Roman"/>
          <w:sz w:val="28"/>
          <w:szCs w:val="28"/>
        </w:rPr>
        <w:br/>
      </w:r>
      <w:r w:rsidRPr="007D6158">
        <w:rPr>
          <w:rFonts w:ascii="Times New Roman" w:hAnsi="Times New Roman" w:cs="Times New Roman"/>
          <w:sz w:val="28"/>
          <w:szCs w:val="28"/>
        </w:rPr>
        <w:lastRenderedPageBreak/>
        <w:t>к участию в конкурсе, если они существуют на день проведения конкурса</w:t>
      </w:r>
      <w:proofErr w:type="gramStart"/>
      <w:r w:rsidRPr="007D6158">
        <w:rPr>
          <w:rFonts w:ascii="Times New Roman" w:hAnsi="Times New Roman" w:cs="Times New Roman"/>
          <w:sz w:val="28"/>
          <w:szCs w:val="28"/>
        </w:rPr>
        <w:t>.»</w:t>
      </w:r>
      <w:r w:rsidR="00266D6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D6158" w:rsidRPr="007D6158" w:rsidRDefault="007D6158" w:rsidP="007D61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д) пункт 6.5</w:t>
      </w:r>
      <w:r w:rsidR="00266D69">
        <w:rPr>
          <w:rFonts w:ascii="Times New Roman" w:hAnsi="Times New Roman" w:cs="Times New Roman"/>
          <w:sz w:val="28"/>
          <w:szCs w:val="28"/>
        </w:rPr>
        <w:t>.</w:t>
      </w:r>
      <w:r w:rsidRPr="007D615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 </w:t>
      </w:r>
    </w:p>
    <w:p w:rsidR="007D6158" w:rsidRPr="007D6158" w:rsidRDefault="007D6158" w:rsidP="007D61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158">
        <w:rPr>
          <w:rFonts w:ascii="Times New Roman" w:hAnsi="Times New Roman" w:cs="Times New Roman"/>
          <w:color w:val="000000"/>
          <w:sz w:val="28"/>
          <w:szCs w:val="28"/>
        </w:rPr>
        <w:t xml:space="preserve">«6.5. Отобранными для представления в </w:t>
      </w:r>
      <w:r w:rsidRPr="00266D69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7D6158">
        <w:rPr>
          <w:rFonts w:ascii="Times New Roman" w:hAnsi="Times New Roman" w:cs="Times New Roman"/>
          <w:color w:val="000000"/>
          <w:sz w:val="28"/>
          <w:szCs w:val="28"/>
        </w:rPr>
        <w:t>считаются не менее двух кандидатов, набравших наибольшее число голосов членов конкурсной комиссии, присутствующих на заседании</w:t>
      </w:r>
      <w:proofErr w:type="gramStart"/>
      <w:r w:rsidRPr="007D6158">
        <w:rPr>
          <w:rFonts w:ascii="Times New Roman" w:hAnsi="Times New Roman" w:cs="Times New Roman"/>
          <w:color w:val="000000"/>
          <w:sz w:val="28"/>
          <w:szCs w:val="28"/>
        </w:rPr>
        <w:t>.»;</w:t>
      </w:r>
    </w:p>
    <w:p w:rsidR="007D6158" w:rsidRPr="007D6158" w:rsidRDefault="007D6158" w:rsidP="007D61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End"/>
      <w:r w:rsidRPr="007D6158">
        <w:rPr>
          <w:rFonts w:ascii="Times New Roman" w:hAnsi="Times New Roman" w:cs="Times New Roman"/>
          <w:color w:val="000000"/>
          <w:sz w:val="28"/>
          <w:szCs w:val="28"/>
        </w:rPr>
        <w:t>е) пункт 6.7</w:t>
      </w:r>
      <w:r w:rsidR="00266D6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D6158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следующей редакции:</w:t>
      </w:r>
    </w:p>
    <w:p w:rsidR="007D6158" w:rsidRPr="007D6158" w:rsidRDefault="007D6158" w:rsidP="007D61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158">
        <w:rPr>
          <w:rFonts w:ascii="Times New Roman" w:hAnsi="Times New Roman" w:cs="Times New Roman"/>
          <w:color w:val="000000"/>
          <w:sz w:val="28"/>
          <w:szCs w:val="28"/>
        </w:rPr>
        <w:t xml:space="preserve">«6.7. В решении, указанном в </w:t>
      </w:r>
      <w:hyperlink r:id="rId10" w:anchor="P223" w:history="1">
        <w:r w:rsidRPr="00266D69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пункте 6.6</w:t>
        </w:r>
      </w:hyperlink>
      <w:r w:rsidRPr="007D6158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Положения, указывается не менее двух кандидатов, отобранных конкурсной комиссией кандидатами для избрания на должность главы муниципального образования</w:t>
      </w:r>
      <w:proofErr w:type="gramStart"/>
      <w:r w:rsidRPr="007D6158">
        <w:rPr>
          <w:rFonts w:ascii="Times New Roman" w:hAnsi="Times New Roman" w:cs="Times New Roman"/>
          <w:color w:val="000000"/>
          <w:sz w:val="28"/>
          <w:szCs w:val="28"/>
        </w:rPr>
        <w:t>.»;</w:t>
      </w:r>
    </w:p>
    <w:p w:rsidR="007D6158" w:rsidRPr="007D6158" w:rsidRDefault="007D6158" w:rsidP="007D61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End"/>
      <w:r w:rsidRPr="007D6158">
        <w:rPr>
          <w:rFonts w:ascii="Times New Roman" w:hAnsi="Times New Roman" w:cs="Times New Roman"/>
          <w:color w:val="000000"/>
          <w:sz w:val="28"/>
          <w:szCs w:val="28"/>
        </w:rPr>
        <w:t>ж) пункт 6.8</w:t>
      </w:r>
      <w:r w:rsidR="00266D6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D6158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дополнить подпунктом 4 следующего содержания:</w:t>
      </w:r>
    </w:p>
    <w:p w:rsidR="007D6158" w:rsidRPr="007D6158" w:rsidRDefault="007D6158" w:rsidP="007D61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color w:val="000000"/>
          <w:sz w:val="28"/>
          <w:szCs w:val="28"/>
        </w:rPr>
        <w:t xml:space="preserve">«4) </w:t>
      </w:r>
      <w:r w:rsidRPr="007D6158">
        <w:rPr>
          <w:rFonts w:ascii="Times New Roman" w:hAnsi="Times New Roman" w:cs="Times New Roman"/>
          <w:sz w:val="28"/>
          <w:szCs w:val="28"/>
          <w:lang w:eastAsia="en-US"/>
        </w:rPr>
        <w:t xml:space="preserve">если по итогам голосования менее двух кандидатов на должность главы муниципального образования отобраны для представления в </w:t>
      </w:r>
      <w:r w:rsidRPr="00266D69">
        <w:rPr>
          <w:rFonts w:ascii="Times New Roman" w:hAnsi="Times New Roman" w:cs="Times New Roman"/>
          <w:sz w:val="28"/>
          <w:szCs w:val="28"/>
          <w:lang w:eastAsia="en-US"/>
        </w:rPr>
        <w:t xml:space="preserve">Совет депутатов </w:t>
      </w:r>
      <w:r w:rsidRPr="007D6158">
        <w:rPr>
          <w:rFonts w:ascii="Times New Roman" w:hAnsi="Times New Roman" w:cs="Times New Roman"/>
          <w:sz w:val="28"/>
          <w:szCs w:val="28"/>
          <w:lang w:eastAsia="en-US"/>
        </w:rPr>
        <w:t>для избрания на должность главы муниципального образования</w:t>
      </w:r>
      <w:proofErr w:type="gramStart"/>
      <w:r w:rsidRPr="007D6158">
        <w:rPr>
          <w:rFonts w:ascii="Times New Roman" w:hAnsi="Times New Roman" w:cs="Times New Roman"/>
          <w:sz w:val="28"/>
          <w:szCs w:val="28"/>
          <w:lang w:eastAsia="en-US"/>
        </w:rPr>
        <w:t>.»;</w:t>
      </w:r>
      <w:proofErr w:type="gramEnd"/>
    </w:p>
    <w:p w:rsidR="007D6158" w:rsidRPr="007D6158" w:rsidRDefault="007D6158" w:rsidP="00266D6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з) в подпункте 9 пункта 6.10</w:t>
      </w:r>
      <w:r w:rsidR="00266D69">
        <w:rPr>
          <w:rFonts w:ascii="Times New Roman" w:hAnsi="Times New Roman" w:cs="Times New Roman"/>
          <w:sz w:val="28"/>
          <w:szCs w:val="28"/>
        </w:rPr>
        <w:t>.</w:t>
      </w:r>
      <w:r w:rsidRPr="007D6158">
        <w:rPr>
          <w:rFonts w:ascii="Times New Roman" w:hAnsi="Times New Roman" w:cs="Times New Roman"/>
          <w:sz w:val="28"/>
          <w:szCs w:val="28"/>
        </w:rPr>
        <w:t xml:space="preserve"> слова «кандидата (кандидатов)» заменить словом «кандидатов»;</w:t>
      </w:r>
    </w:p>
    <w:p w:rsidR="007D6158" w:rsidRPr="007D6158" w:rsidRDefault="007D6158" w:rsidP="005D67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и) в пункте 6.13</w:t>
      </w:r>
      <w:r w:rsidR="005D675A">
        <w:rPr>
          <w:rFonts w:ascii="Times New Roman" w:hAnsi="Times New Roman" w:cs="Times New Roman"/>
          <w:sz w:val="28"/>
          <w:szCs w:val="28"/>
        </w:rPr>
        <w:t>.</w:t>
      </w:r>
      <w:r w:rsidRPr="007D6158">
        <w:rPr>
          <w:rFonts w:ascii="Times New Roman" w:hAnsi="Times New Roman" w:cs="Times New Roman"/>
          <w:sz w:val="28"/>
          <w:szCs w:val="28"/>
        </w:rPr>
        <w:t xml:space="preserve"> слова «кандидат (кандидаты)» заменить словом «кандидаты»;</w:t>
      </w:r>
    </w:p>
    <w:p w:rsidR="007D6158" w:rsidRPr="007D6158" w:rsidRDefault="007D6158" w:rsidP="005D67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к) в пункте 6.14</w:t>
      </w:r>
      <w:r w:rsidR="005D675A">
        <w:rPr>
          <w:rFonts w:ascii="Times New Roman" w:hAnsi="Times New Roman" w:cs="Times New Roman"/>
          <w:sz w:val="28"/>
          <w:szCs w:val="28"/>
        </w:rPr>
        <w:t>.</w:t>
      </w:r>
      <w:r w:rsidRPr="007D6158">
        <w:rPr>
          <w:rFonts w:ascii="Times New Roman" w:hAnsi="Times New Roman" w:cs="Times New Roman"/>
          <w:sz w:val="28"/>
          <w:szCs w:val="28"/>
        </w:rPr>
        <w:t xml:space="preserve"> слова «кандидата (кандидатов)» заменить словом «кандидатов»;</w:t>
      </w:r>
    </w:p>
    <w:p w:rsidR="005D675A" w:rsidRDefault="007D6158" w:rsidP="005D67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л) в пункте 6.1</w:t>
      </w:r>
      <w:r>
        <w:rPr>
          <w:rFonts w:ascii="Times New Roman" w:hAnsi="Times New Roman" w:cs="Times New Roman"/>
          <w:sz w:val="28"/>
          <w:szCs w:val="28"/>
        </w:rPr>
        <w:t>6</w:t>
      </w:r>
      <w:r w:rsidR="005D675A">
        <w:rPr>
          <w:rFonts w:ascii="Times New Roman" w:hAnsi="Times New Roman" w:cs="Times New Roman"/>
          <w:sz w:val="28"/>
          <w:szCs w:val="28"/>
        </w:rPr>
        <w:t>.</w:t>
      </w:r>
      <w:r w:rsidRPr="007D6158">
        <w:rPr>
          <w:rFonts w:ascii="Times New Roman" w:hAnsi="Times New Roman" w:cs="Times New Roman"/>
          <w:sz w:val="28"/>
          <w:szCs w:val="28"/>
        </w:rPr>
        <w:t xml:space="preserve"> слова «кандидат</w:t>
      </w:r>
      <w:r w:rsidR="005D675A">
        <w:rPr>
          <w:rFonts w:ascii="Times New Roman" w:hAnsi="Times New Roman" w:cs="Times New Roman"/>
          <w:sz w:val="28"/>
          <w:szCs w:val="28"/>
        </w:rPr>
        <w:t>у</w:t>
      </w:r>
      <w:r w:rsidRPr="007D6158">
        <w:rPr>
          <w:rFonts w:ascii="Times New Roman" w:hAnsi="Times New Roman" w:cs="Times New Roman"/>
          <w:sz w:val="28"/>
          <w:szCs w:val="28"/>
        </w:rPr>
        <w:t xml:space="preserve"> (кандидат</w:t>
      </w:r>
      <w:r w:rsidR="005D675A">
        <w:rPr>
          <w:rFonts w:ascii="Times New Roman" w:hAnsi="Times New Roman" w:cs="Times New Roman"/>
          <w:sz w:val="28"/>
          <w:szCs w:val="28"/>
        </w:rPr>
        <w:t>ам</w:t>
      </w:r>
      <w:r w:rsidRPr="007D6158">
        <w:rPr>
          <w:rFonts w:ascii="Times New Roman" w:hAnsi="Times New Roman" w:cs="Times New Roman"/>
          <w:sz w:val="28"/>
          <w:szCs w:val="28"/>
        </w:rPr>
        <w:t>)» заменить словом «кандидат</w:t>
      </w:r>
      <w:r w:rsidR="005D675A">
        <w:rPr>
          <w:rFonts w:ascii="Times New Roman" w:hAnsi="Times New Roman" w:cs="Times New Roman"/>
          <w:sz w:val="28"/>
          <w:szCs w:val="28"/>
        </w:rPr>
        <w:t>ам</w:t>
      </w:r>
      <w:r w:rsidRPr="007D6158">
        <w:rPr>
          <w:rFonts w:ascii="Times New Roman" w:hAnsi="Times New Roman" w:cs="Times New Roman"/>
          <w:sz w:val="28"/>
          <w:szCs w:val="28"/>
        </w:rPr>
        <w:t>»;</w:t>
      </w:r>
    </w:p>
    <w:p w:rsidR="007D6158" w:rsidRPr="007D6158" w:rsidRDefault="007D6158" w:rsidP="005D67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м) </w:t>
      </w:r>
      <w:r w:rsidRPr="007D6158">
        <w:rPr>
          <w:rFonts w:ascii="Times New Roman" w:hAnsi="Times New Roman" w:cs="Times New Roman"/>
          <w:sz w:val="28"/>
          <w:szCs w:val="28"/>
        </w:rPr>
        <w:t xml:space="preserve">абзац первый пункта </w:t>
      </w:r>
      <w:r>
        <w:rPr>
          <w:rFonts w:ascii="Times New Roman" w:hAnsi="Times New Roman" w:cs="Times New Roman"/>
          <w:sz w:val="28"/>
          <w:szCs w:val="28"/>
        </w:rPr>
        <w:t>6.17</w:t>
      </w:r>
      <w:r w:rsidR="005D67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15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D6158" w:rsidRPr="007D6158" w:rsidRDefault="007D6158" w:rsidP="007D61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«</w:t>
      </w:r>
      <w:r w:rsidR="005D675A">
        <w:rPr>
          <w:rFonts w:ascii="Times New Roman" w:hAnsi="Times New Roman" w:cs="Times New Roman"/>
          <w:sz w:val="28"/>
          <w:szCs w:val="28"/>
        </w:rPr>
        <w:t>6.17.</w:t>
      </w:r>
      <w:r w:rsidRPr="007D6158">
        <w:rPr>
          <w:rFonts w:ascii="Times New Roman" w:hAnsi="Times New Roman" w:cs="Times New Roman"/>
          <w:sz w:val="28"/>
          <w:szCs w:val="28"/>
        </w:rPr>
        <w:t xml:space="preserve"> Для избрания на должность главы муниципального образования Советом депутатов проводится рейтинговое голосование по предложенным кандидатурам</w:t>
      </w:r>
      <w:proofErr w:type="gramStart"/>
      <w:r w:rsidRPr="007D6158">
        <w:rPr>
          <w:rFonts w:ascii="Times New Roman" w:hAnsi="Times New Roman" w:cs="Times New Roman"/>
          <w:sz w:val="28"/>
          <w:szCs w:val="28"/>
        </w:rPr>
        <w:t>.»</w:t>
      </w:r>
      <w:r w:rsidR="005D67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D6158" w:rsidRPr="007D6158" w:rsidRDefault="007D6158" w:rsidP="007D6158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15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9E2619" w:rsidRDefault="009E2619" w:rsidP="009E2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619" w:rsidRDefault="009E2619" w:rsidP="009E2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619" w:rsidRDefault="009E2619" w:rsidP="009E2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75A" w:rsidRPr="005D675A" w:rsidRDefault="009E2619" w:rsidP="005D6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</w:t>
      </w:r>
      <w:r w:rsidR="005D675A">
        <w:rPr>
          <w:rFonts w:ascii="Times New Roman" w:hAnsi="Times New Roman" w:cs="Times New Roman"/>
          <w:sz w:val="28"/>
          <w:szCs w:val="28"/>
        </w:rPr>
        <w:t xml:space="preserve">                О.А. </w:t>
      </w:r>
      <w:proofErr w:type="spellStart"/>
      <w:r w:rsidR="005D675A"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EA55A8" w:rsidRDefault="00EA55A8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Default="0012205F" w:rsidP="001220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05F" w:rsidRPr="009475F8" w:rsidRDefault="0012205F" w:rsidP="00855F6C">
      <w:pPr>
        <w:spacing w:after="0"/>
        <w:rPr>
          <w:sz w:val="28"/>
          <w:szCs w:val="28"/>
        </w:rPr>
      </w:pPr>
    </w:p>
    <w:sectPr w:rsidR="0012205F" w:rsidRPr="009475F8" w:rsidSect="00A2545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3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000000D"/>
    <w:multiLevelType w:val="multilevel"/>
    <w:tmpl w:val="0000000C"/>
    <w:lvl w:ilvl="0">
      <w:start w:val="7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59F731A2"/>
    <w:multiLevelType w:val="multilevel"/>
    <w:tmpl w:val="27F2D2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C7556"/>
    <w:rsid w:val="000D621A"/>
    <w:rsid w:val="000E5420"/>
    <w:rsid w:val="000E7DF3"/>
    <w:rsid w:val="0012205F"/>
    <w:rsid w:val="00161863"/>
    <w:rsid w:val="001D4051"/>
    <w:rsid w:val="001D44D5"/>
    <w:rsid w:val="001D7566"/>
    <w:rsid w:val="001F3EF4"/>
    <w:rsid w:val="001F4DD7"/>
    <w:rsid w:val="00251F7E"/>
    <w:rsid w:val="00266D69"/>
    <w:rsid w:val="002A659F"/>
    <w:rsid w:val="002D3125"/>
    <w:rsid w:val="00332AD8"/>
    <w:rsid w:val="00355920"/>
    <w:rsid w:val="00375FC7"/>
    <w:rsid w:val="003B7134"/>
    <w:rsid w:val="003C1457"/>
    <w:rsid w:val="003F341E"/>
    <w:rsid w:val="004159B1"/>
    <w:rsid w:val="00475879"/>
    <w:rsid w:val="00481466"/>
    <w:rsid w:val="004F5A8C"/>
    <w:rsid w:val="00507340"/>
    <w:rsid w:val="00515F87"/>
    <w:rsid w:val="00561E0F"/>
    <w:rsid w:val="00574B16"/>
    <w:rsid w:val="005D675A"/>
    <w:rsid w:val="006410EC"/>
    <w:rsid w:val="00646D5A"/>
    <w:rsid w:val="0065081B"/>
    <w:rsid w:val="006A4163"/>
    <w:rsid w:val="006B0DF3"/>
    <w:rsid w:val="007043A9"/>
    <w:rsid w:val="007354A0"/>
    <w:rsid w:val="00775554"/>
    <w:rsid w:val="007870C2"/>
    <w:rsid w:val="007A6C75"/>
    <w:rsid w:val="007C386C"/>
    <w:rsid w:val="007C3DA0"/>
    <w:rsid w:val="007D6158"/>
    <w:rsid w:val="007D7F8E"/>
    <w:rsid w:val="007D7FA5"/>
    <w:rsid w:val="00855F6C"/>
    <w:rsid w:val="008C6646"/>
    <w:rsid w:val="008E7EB2"/>
    <w:rsid w:val="008F5EC7"/>
    <w:rsid w:val="009475F8"/>
    <w:rsid w:val="00974D94"/>
    <w:rsid w:val="009A6BC9"/>
    <w:rsid w:val="009E2619"/>
    <w:rsid w:val="009F6708"/>
    <w:rsid w:val="00A25457"/>
    <w:rsid w:val="00A3056F"/>
    <w:rsid w:val="00A5340C"/>
    <w:rsid w:val="00A61132"/>
    <w:rsid w:val="00AB0F96"/>
    <w:rsid w:val="00B03507"/>
    <w:rsid w:val="00B27DB0"/>
    <w:rsid w:val="00BA5572"/>
    <w:rsid w:val="00BF6B45"/>
    <w:rsid w:val="00C14F58"/>
    <w:rsid w:val="00C50FCC"/>
    <w:rsid w:val="00C7794F"/>
    <w:rsid w:val="00CB2D00"/>
    <w:rsid w:val="00CD7E96"/>
    <w:rsid w:val="00D10063"/>
    <w:rsid w:val="00D124DE"/>
    <w:rsid w:val="00D32D1A"/>
    <w:rsid w:val="00D34213"/>
    <w:rsid w:val="00D928B7"/>
    <w:rsid w:val="00DD174E"/>
    <w:rsid w:val="00DF335C"/>
    <w:rsid w:val="00E22F8D"/>
    <w:rsid w:val="00E7422E"/>
    <w:rsid w:val="00EA4BA9"/>
    <w:rsid w:val="00EA55A8"/>
    <w:rsid w:val="00F0425C"/>
    <w:rsid w:val="00F15EDE"/>
    <w:rsid w:val="00F302EB"/>
    <w:rsid w:val="00F32C5B"/>
    <w:rsid w:val="00F376FE"/>
    <w:rsid w:val="00F575F4"/>
    <w:rsid w:val="00F9368E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  <w:style w:type="paragraph" w:customStyle="1" w:styleId="ConsPlusNormal">
    <w:name w:val="ConsPlusNormal"/>
    <w:rsid w:val="007D6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D61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character" w:customStyle="1" w:styleId="1">
    <w:name w:val="Заголовок №1_"/>
    <w:link w:val="10"/>
    <w:uiPriority w:val="99"/>
    <w:rsid w:val="00A25457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link w:val="a5"/>
    <w:uiPriority w:val="99"/>
    <w:rsid w:val="00A25457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25457"/>
    <w:rPr>
      <w:rFonts w:ascii="Times New Roman" w:hAnsi="Times New Roman" w:cs="Times New Roman"/>
      <w:spacing w:val="3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25457"/>
    <w:pPr>
      <w:shd w:val="clear" w:color="auto" w:fill="FFFFFF"/>
      <w:spacing w:after="120" w:line="240" w:lineRule="atLeast"/>
      <w:outlineLvl w:val="0"/>
    </w:pPr>
    <w:rPr>
      <w:rFonts w:ascii="Times New Roman" w:hAnsi="Times New Roman"/>
      <w:b/>
      <w:bCs/>
      <w:sz w:val="28"/>
      <w:szCs w:val="28"/>
    </w:rPr>
  </w:style>
  <w:style w:type="paragraph" w:styleId="a5">
    <w:name w:val="Body Text"/>
    <w:basedOn w:val="a"/>
    <w:link w:val="11"/>
    <w:uiPriority w:val="99"/>
    <w:rsid w:val="00A25457"/>
    <w:pPr>
      <w:shd w:val="clear" w:color="auto" w:fill="FFFFFF"/>
      <w:spacing w:before="120" w:after="0" w:line="360" w:lineRule="exact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uiPriority w:val="99"/>
    <w:semiHidden/>
    <w:rsid w:val="00A25457"/>
  </w:style>
  <w:style w:type="paragraph" w:styleId="a7">
    <w:name w:val="No Spacing"/>
    <w:uiPriority w:val="1"/>
    <w:qFormat/>
    <w:rsid w:val="00EA55A8"/>
    <w:pPr>
      <w:spacing w:after="0" w:line="240" w:lineRule="auto"/>
    </w:pPr>
  </w:style>
  <w:style w:type="paragraph" w:customStyle="1" w:styleId="ConsPlusNormal">
    <w:name w:val="ConsPlusNormal"/>
    <w:rsid w:val="007D6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7D61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1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CC63ABEBD130A7D3A33A762531CBFAA167285C3A3AB2256B259050B8A7F08BE8B0AD105B71AB57n7s8P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3CC63ABEBD130A7D3A33A762531CBFAA167285C3A3AB2256B259050B8A7F08BE8B0AD105B73AA5Dn7s5P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Users\User\AppData\Local\Temp\Temp1_08-06-2016_11-50-20.zip\&#1088;&#1077;&#1096;&#1077;&#1085;&#1080;&#1077;%20%20&#1086;%20&#1074;&#1085;&#1077;&#1089;&#1077;&#1085;&#1080;&#1080;%20&#1080;&#1079;&#1084;&#1077;&#1085;&#1077;&#1085;&#1080;&#1081;%20&#1074;%20&#1087;&#1086;&#1083;&#1086;&#1078;&#1077;&#1085;&#1080;&#1077;%20&#1086;%20&#1082;&#1086;&#1085;&#1082;&#1091;&#1088;&#1089;&#1077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3CC63ABEBD130A7D3A33A762531CBFAA167285C3A3AB2256B259050B8A7F08BE8B0AD105B71AB50n7sE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7D7A2-7B51-4E4C-A44A-29FE28607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2016-06-13T10:52:00Z</cp:lastPrinted>
  <dcterms:created xsi:type="dcterms:W3CDTF">2016-06-13T10:52:00Z</dcterms:created>
  <dcterms:modified xsi:type="dcterms:W3CDTF">2016-06-13T10:52:00Z</dcterms:modified>
</cp:coreProperties>
</file>